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992858" name="01a038dc-42e9-70d8-ac50-988ed1987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915038" name="01a038dc-42e9-70d8-ac50-988ed1987a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627495" name="01a038dd-0189-7ca2-ab9c-435533c8d0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062805" name="01a038dd-0189-7ca2-ab9c-435533c8d09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8848628" name="01a03904-6cfe-76c1-af92-910eb5759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206391" name="01a03904-6cfe-76c1-af92-910eb575919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599299" name="01a03905-931b-76c1-8d9f-5377623e72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614122" name="01a03905-931b-76c1-8d9f-5377623e727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431593" name="01a03906-5c7e-715d-999a-9ba771cb03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070674" name="01a03906-5c7e-715d-999a-9ba771cb030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31297" name="01a03906-d35f-7b0d-b53b-1065f6300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090541" name="01a03906-d35f-7b0d-b53b-1065f630051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0864642" name="01a03908-646a-7296-a2d9-026a0e6d58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801937" name="01a03908-646a-7296-a2d9-026a0e6d586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7087880" name="01a038df-31b3-78f4-aea2-9f4c049f0d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086852" name="01a038df-31b3-78f4-aea2-9f4c049f0da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6796566" name="01a03903-3709-724b-9598-88b4f91f8f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243481" name="01a03903-3709-724b-9598-88b4f91f8ff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Bad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982473" name="01a03903-842d-7211-8600-b64b5178d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578705" name="01a03903-842d-7211-8600-b64b5178dea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727053" name="01a03903-d02f-7dde-9503-a03b0a302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249197" name="01a03903-d02f-7dde-9503-a03b0a30203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8135889" name="01a03904-320b-759c-9902-9dcbc0116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975776" name="01a03904-320b-759c-9902-9dcbc01162a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961535" name="01a03905-1d7f-7d6e-a233-87c75bbe0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651496" name="01a03905-1d7f-7d6e-a233-87c75bbe01d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8180637" name="01a03905-5bba-73ed-92df-45e88175e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312938" name="01a03905-5bba-73ed-92df-45e88175e98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3030650" name="01a03904-a92b-702e-882d-6db637c3bb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185430" name="01a03904-a92b-702e-882d-6db637c3bb0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2426636" name="01a03905-cc78-7ed5-8805-a6d42f50c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854212" name="01a03905-cc78-7ed5-8805-a6d42f50c5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666787" name="01a03906-2483-7113-9801-0206e3f90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707312" name="01a03906-2483-7113-9801-0206e3f90ae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222160" name="01a03907-364e-72e6-90eb-5f911a447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718823" name="01a03907-364e-72e6-90eb-5f911a4476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515699" name="01a03908-2843-7a79-a65c-32ddedfe5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703987" name="01a03908-2843-7a79-a65c-32ddedfe5d0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Greutensberg 10, 9514 Wuppenau</w:t>
          </w:r>
        </w:p>
        <w:p>
          <w:pPr>
            <w:spacing w:before="0" w:after="0"/>
          </w:pPr>
          <w:r>
            <w:t>1149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